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Computer Lab Routines Planner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My lab rules (fill in with your class)   (TEACHER)</w:t>
      </w:r>
    </w:p>
    <w:p>
      <w:r>
        <w:t>Fill this in together as a class, then keep a copy posted. Everyone signs the bottom so the rules belong to the room, not just the teacher.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Attention signal we use:  </w:t>
      </w:r>
    </w:p>
    <w:p>
      <w:pPr>
        <w:spacing w:before="120"/>
      </w:pPr>
      <w:r>
        <w:rPr>
          <w:b/>
          <w:color w:val="111827"/>
          <w:sz w:val="23"/>
        </w:rPr>
        <w:t>Food and drink</w:t>
      </w: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Headphones</w:t>
      </w: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When you are stuck (ask three, then me)</w:t>
      </w:r>
    </w:p>
    <w:p>
      <w:r>
        <w:rPr>
          <w:color w:val="6B7280"/>
          <w:sz w:val="18"/>
        </w:rPr>
        <w:t>Try it yourself, check the now / next board, then ask a neighbor before you raise your hand.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Finished early</w:t>
      </w: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Shutdown routine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Student signature: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Date:  </w:t>
      </w:r>
    </w:p>
    <w:p>
      <w:pPr>
        <w:spacing w:before="240"/>
      </w:pPr>
      <w:r>
        <w:rPr>
          <w:b/>
          <w:color w:val="3B0873"/>
          <w:sz w:val="26"/>
        </w:rPr>
        <w:t>Seating chart and login tracker   (TEACHER)</w:t>
      </w:r>
    </w:p>
    <w:p>
      <w:r>
        <w:t>Assign each student a station so logins, damage reports, and "who was here last period" are never a mystery. Fill in names and note logins, password hints, or seat changes.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Class or period: 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Station #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Student name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Login / notes</w:t>
            </w:r>
          </w:p>
        </w:tc>
      </w:tr>
      <w:tr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3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4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6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7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8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9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11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12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13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14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WANT THE ROUTINES ALREADY BUILT IN?: </w:t>
            </w:r>
            <w:r>
              <w:t>This planner is a starting point. The editable technology curriculum in the shop folds lab routines, warm-ups, and fast-finisher extensions into every unit, so the structure is done for you before day one.</w:t>
            </w:r>
          </w:p>
        </w:tc>
      </w:tr>
    </w:tbl>
    <w:p>
      <w:pPr>
        <w:spacing w:before="240"/>
      </w:pPr>
      <w:r>
        <w:rPr>
          <w:b/>
          <w:color w:val="3B0873"/>
          <w:sz w:val="26"/>
        </w:rPr>
        <w:t>Lab rules wall poster   (PRINT &amp; POST)</w:t>
      </w:r>
    </w:p>
    <w:p>
      <w:r>
        <w:t>Print this page, write your attention signal in the box, and post it where every student can see it from their station.</w:t>
      </w:r>
    </w:p>
    <w:p>
      <w:pPr>
        <w:spacing w:after="40"/>
      </w:pPr>
      <w:r>
        <w:rPr>
          <w:b/>
          <w:color w:val="6B7280"/>
          <w:sz w:val="18"/>
        </w:rPr>
        <w:t>Our attention signal (write it big)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584" w:hRule="atLeast"/>
        </w:trPr>
        <w:tc>
          <w:tcPr>
            <w:tcW w:type="dxa" w:w="8640"/>
          </w:tcPr>
          <w:p/>
        </w:tc>
      </w:tr>
    </w:tbl>
    <w:p>
      <w:pPr>
        <w:spacing w:before="120"/>
      </w:pPr>
      <w:r>
        <w:rPr>
          <w:b/>
          <w:color w:val="3B0873"/>
          <w:sz w:val="26"/>
        </w:rPr>
        <w:t>The top 5 lab rules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1 · SCREENS DOWN ON THE SIGNAL: </w:t>
            </w:r>
            <w:r>
              <w:t>Signal called means hands off, screens down, eyes up. Every time.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2 · TASK ON SCREEN, ALWAYS: </w:t>
            </w:r>
            <w:r>
              <w:t>The assigned work stays up and ready to show. No games, no side tabs.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3 · ASK THREE, THEN ME: </w:t>
            </w:r>
            <w:r>
              <w:t>Try it, check the board, ask a neighbor. Then raise your hand.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4 · CARE FOR THE MACHINE: </w:t>
            </w:r>
            <w:r>
              <w:t>Gentle hands, no food or drink at the keyboard, report problems.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F3EEFB"/>
          </w:tcPr>
          <w:p>
            <w:r>
              <w:rPr>
                <w:b/>
              </w:rPr>
              <w:t xml:space="preserve">5 · SHUT DOWN CLEAN: </w:t>
            </w:r>
            <w:r>
              <w:t>Save, log off, coil headphones, push in your chair before you leave.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